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02290321" name="019fd1e7-bedf-705a-8b6a-e58534408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558568" name="019fd1e7-bedf-705a-8b6a-e585344088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76054589" name="019fd1e8-82b3-7a6c-a18b-f5ed4784a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1478341" name="019fd1e8-82b3-7a6c-a18b-f5ed4784aa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Küche/ Esszimmer/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09431763" name="019fd205-329c-735c-a7a2-9cec3d14da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562048" name="019fd205-329c-735c-a7a2-9cec3d14da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94107706" name="019fd206-f372-714c-aa2f-64dc031cb7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3013106" name="019fd206-f372-714c-aa2f-64dc031cb7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99197821" name="019fd1e9-8f77-7e65-aaf2-3c72cfc4c0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463380" name="019fd1e9-8f77-7e65-aaf2-3c72cfc4c0d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84255512" name="019fd207-f7eb-7c96-b7da-cfd36087eb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793949" name="019fd207-f7eb-7c96-b7da-cfd36087ebc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84495147" name="019fd20a-bf40-7839-b6a9-7bdd9da469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7297784" name="019fd20a-bf40-7839-b6a9-7bdd9da469a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98943712" name="019fd21e-c769-78b8-94f1-390721c574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026764" name="019fd21e-c769-78b8-94f1-390721c5749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42729696" name="019fd234-a65b-7bb1-a2b5-e2cbc37b6b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5886494" name="019fd234-a65b-7bb1-a2b5-e2cbc37b6bc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08012127" name="019fd248-c64c-7b3d-a154-80eb29b87c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14954" name="019fd248-c64c-7b3d-a154-80eb29b87c9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9955170" name="019fd209-07c3-79dc-a242-a2d79cbbc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884265" name="019fd209-07c3-79dc-a242-a2d79cbbc32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6193161" name="019fd20b-7e91-793a-836e-d059f3dee8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622088" name="019fd20b-7e91-793a-836e-d059f3dee85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02970418" name="019fd22a-c1d3-7576-a4b8-d6b8a1aa4d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750240" name="019fd22a-c1d3-7576-a4b8-d6b8a1aa4d0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23798923" name="019fd235-57e7-7839-8c5b-07478a29df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0137311" name="019fd235-57e7-7839-8c5b-07478a29df8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55947943" name="019fd25e-ee4a-758a-acec-93f8bf08a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870462" name="019fd25e-ee4a-758a-acec-93f8bf08a7c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1892076" name="019fd1d6-ba89-7d90-9efc-1f25ae398f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798065" name="019fd1d6-ba89-7d90-9efc-1f25ae398f77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</w:tc>
        <w:tc>
          <w:p>
            <w:pPr>
              <w:spacing w:before="0" w:after="0" w:line="240" w:lineRule="auto"/>
            </w:pPr>
            <w:r>
              <w:t>Rohrummantellung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2812070" name="019fd1e6-6986-76f7-8563-7c36442348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609509" name="019fd1e6-6986-76f7-8563-7c364423487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40590174" name="019fd22b-a701-706c-9365-2f83e3bdb7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015661" name="019fd22b-a701-706c-9365-2f83e3bdb78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10011520" name="019fd209-fc5a-71a6-a023-ad8d694848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379315" name="019fd209-fc5a-71a6-a023-ad8d694848ff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